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0C568" w14:textId="6BEF8D4B" w:rsidR="00ED4C25" w:rsidRPr="00A94C4C" w:rsidRDefault="00A94C4C" w:rsidP="0023396C">
      <w:pPr>
        <w:pStyle w:val="Titel"/>
        <w:spacing w:line="276" w:lineRule="auto"/>
        <w:rPr>
          <w:lang w:val="fr-CH"/>
        </w:rPr>
      </w:pPr>
      <w:r w:rsidRPr="00A94C4C">
        <w:rPr>
          <w:lang w:val="fr-CH"/>
        </w:rPr>
        <w:t xml:space="preserve">Entretien </w:t>
      </w:r>
      <w:r w:rsidR="00D91170">
        <w:rPr>
          <w:lang w:val="fr-CH"/>
        </w:rPr>
        <w:t xml:space="preserve">au terme </w:t>
      </w:r>
      <w:r w:rsidRPr="00A94C4C">
        <w:rPr>
          <w:lang w:val="fr-CH"/>
        </w:rPr>
        <w:t xml:space="preserve">de </w:t>
      </w:r>
      <w:r w:rsidR="00D91170">
        <w:rPr>
          <w:lang w:val="fr-CH"/>
        </w:rPr>
        <w:t xml:space="preserve">la </w:t>
      </w:r>
      <w:r w:rsidRPr="00A94C4C">
        <w:rPr>
          <w:lang w:val="fr-CH"/>
        </w:rPr>
        <w:t>période d</w:t>
      </w:r>
      <w:r w:rsidR="00D91170">
        <w:rPr>
          <w:lang w:val="fr-CH"/>
        </w:rPr>
        <w:t>’</w:t>
      </w:r>
      <w:r w:rsidRPr="00A94C4C">
        <w:rPr>
          <w:lang w:val="fr-CH"/>
        </w:rPr>
        <w:t>essai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9"/>
        <w:gridCol w:w="6452"/>
      </w:tblGrid>
      <w:tr w:rsidR="0023396C" w:rsidRPr="00A94C4C" w14:paraId="409E01B5" w14:textId="77777777" w:rsidTr="00360AF6">
        <w:tc>
          <w:tcPr>
            <w:tcW w:w="3469" w:type="dxa"/>
          </w:tcPr>
          <w:p w14:paraId="3A71F23C" w14:textId="22A9F65B" w:rsidR="0023396C" w:rsidRPr="00A94C4C" w:rsidRDefault="00A94C4C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>Lieu et date</w:t>
            </w:r>
          </w:p>
        </w:tc>
        <w:tc>
          <w:tcPr>
            <w:tcW w:w="6452" w:type="dxa"/>
          </w:tcPr>
          <w:p w14:paraId="4066BE44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A94C4C" w14:paraId="2FBB1E2B" w14:textId="77777777" w:rsidTr="00360AF6">
        <w:tc>
          <w:tcPr>
            <w:tcW w:w="3469" w:type="dxa"/>
          </w:tcPr>
          <w:p w14:paraId="08B44FC7" w14:textId="187B2685" w:rsidR="0023396C" w:rsidRPr="00A94C4C" w:rsidRDefault="00A94C4C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>Prénom</w:t>
            </w:r>
            <w:r w:rsidR="00D91170">
              <w:rPr>
                <w:lang w:val="fr-CH"/>
              </w:rPr>
              <w:t>,</w:t>
            </w:r>
            <w:r>
              <w:rPr>
                <w:lang w:val="fr-CH"/>
              </w:rPr>
              <w:t xml:space="preserve"> Nom</w:t>
            </w:r>
            <w:r w:rsidR="00D91170">
              <w:rPr>
                <w:lang w:val="fr-CH"/>
              </w:rPr>
              <w:t>,</w:t>
            </w:r>
            <w:r w:rsidR="0023396C" w:rsidRPr="00A94C4C">
              <w:rPr>
                <w:lang w:val="fr-CH"/>
              </w:rPr>
              <w:t xml:space="preserve"> </w:t>
            </w:r>
            <w:r>
              <w:rPr>
                <w:lang w:val="fr-CH"/>
              </w:rPr>
              <w:t>collaboratrice / collaborateur</w:t>
            </w:r>
          </w:p>
        </w:tc>
        <w:tc>
          <w:tcPr>
            <w:tcW w:w="6452" w:type="dxa"/>
          </w:tcPr>
          <w:p w14:paraId="086542AA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A94C4C" w14:paraId="12DDF73E" w14:textId="77777777" w:rsidTr="00360AF6">
        <w:tc>
          <w:tcPr>
            <w:tcW w:w="3469" w:type="dxa"/>
          </w:tcPr>
          <w:p w14:paraId="38812A1E" w14:textId="4781782F" w:rsidR="0023396C" w:rsidRPr="00A94C4C" w:rsidRDefault="00A94C4C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>Prénom</w:t>
            </w:r>
            <w:r w:rsidR="00D91170">
              <w:rPr>
                <w:lang w:val="fr-CH"/>
              </w:rPr>
              <w:t>,</w:t>
            </w:r>
            <w:r>
              <w:rPr>
                <w:lang w:val="fr-CH"/>
              </w:rPr>
              <w:t xml:space="preserve"> Nom</w:t>
            </w:r>
            <w:r w:rsidR="00D91170">
              <w:rPr>
                <w:lang w:val="fr-CH"/>
              </w:rPr>
              <w:t>,</w:t>
            </w:r>
            <w:r w:rsidRPr="00A94C4C">
              <w:rPr>
                <w:lang w:val="fr-CH"/>
              </w:rPr>
              <w:t xml:space="preserve"> </w:t>
            </w:r>
            <w:proofErr w:type="spellStart"/>
            <w:r>
              <w:rPr>
                <w:lang w:val="fr-CH"/>
              </w:rPr>
              <w:t>supérieur-e</w:t>
            </w:r>
            <w:proofErr w:type="spellEnd"/>
          </w:p>
        </w:tc>
        <w:tc>
          <w:tcPr>
            <w:tcW w:w="6452" w:type="dxa"/>
          </w:tcPr>
          <w:p w14:paraId="4E399A36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6A57CA6A" w14:textId="77777777" w:rsidTr="00360AF6">
        <w:tc>
          <w:tcPr>
            <w:tcW w:w="3469" w:type="dxa"/>
          </w:tcPr>
          <w:p w14:paraId="6862AF08" w14:textId="5602DA2F" w:rsidR="0023396C" w:rsidRPr="00A94C4C" w:rsidRDefault="004F0E8F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>Date de f</w:t>
            </w:r>
            <w:r w:rsidR="00A94C4C">
              <w:rPr>
                <w:lang w:val="fr-CH"/>
              </w:rPr>
              <w:t xml:space="preserve">in </w:t>
            </w:r>
            <w:r w:rsidR="007C33C8">
              <w:rPr>
                <w:lang w:val="fr-CH"/>
              </w:rPr>
              <w:t xml:space="preserve">de </w:t>
            </w:r>
            <w:r w:rsidR="00A94C4C">
              <w:rPr>
                <w:lang w:val="fr-CH"/>
              </w:rPr>
              <w:t>période d’essai</w:t>
            </w:r>
          </w:p>
        </w:tc>
        <w:tc>
          <w:tcPr>
            <w:tcW w:w="6452" w:type="dxa"/>
          </w:tcPr>
          <w:p w14:paraId="2CE1B7E0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3FCC739F" w14:textId="77777777" w:rsidTr="00360AF6">
        <w:tc>
          <w:tcPr>
            <w:tcW w:w="9921" w:type="dxa"/>
            <w:gridSpan w:val="2"/>
          </w:tcPr>
          <w:p w14:paraId="44FD2DA2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3EFF44B4" w14:textId="77777777" w:rsidTr="00360AF6">
        <w:tc>
          <w:tcPr>
            <w:tcW w:w="9921" w:type="dxa"/>
            <w:gridSpan w:val="2"/>
          </w:tcPr>
          <w:p w14:paraId="217C7773" w14:textId="70C7710E" w:rsidR="0023396C" w:rsidRPr="00A94C4C" w:rsidRDefault="00AA4A60" w:rsidP="00E01400">
            <w:pPr>
              <w:rPr>
                <w:lang w:val="fr-CH"/>
              </w:rPr>
            </w:pPr>
            <w:r w:rsidRPr="00AA4A60">
              <w:rPr>
                <w:lang w:val="fr-CH"/>
              </w:rPr>
              <w:t xml:space="preserve">Comment avez-vous vécu les dernières semaines depuis le début de votre travail </w:t>
            </w:r>
            <w:r w:rsidR="00CA0EE1" w:rsidRPr="00CA0EE1">
              <w:rPr>
                <w:lang w:val="fr-CH"/>
              </w:rPr>
              <w:t xml:space="preserve">chez </w:t>
            </w:r>
            <w:proofErr w:type="gramStart"/>
            <w:r w:rsidR="00CA0EE1" w:rsidRPr="00CA0EE1">
              <w:rPr>
                <w:lang w:val="fr-CH"/>
              </w:rPr>
              <w:t>l'</w:t>
            </w:r>
            <w:r w:rsidR="00CA0EE1">
              <w:rPr>
                <w:lang w:val="fr-CH"/>
              </w:rPr>
              <w:t> </w:t>
            </w:r>
            <w:r w:rsidR="00CA0EE1" w:rsidRPr="00CA0EE1">
              <w:rPr>
                <w:lang w:val="fr-CH"/>
              </w:rPr>
              <w:t>employeur</w:t>
            </w:r>
            <w:proofErr w:type="gramEnd"/>
            <w:r w:rsidRPr="00AA4A60">
              <w:rPr>
                <w:lang w:val="fr-CH"/>
              </w:rPr>
              <w:t xml:space="preserve">? Vous êtes-vous bien </w:t>
            </w:r>
            <w:proofErr w:type="spellStart"/>
            <w:r w:rsidRPr="00AA4A60">
              <w:rPr>
                <w:lang w:val="fr-CH"/>
              </w:rPr>
              <w:t>acclimaté</w:t>
            </w:r>
            <w:r w:rsidR="000125ED">
              <w:rPr>
                <w:lang w:val="fr-CH"/>
              </w:rPr>
              <w:t>-e</w:t>
            </w:r>
            <w:proofErr w:type="spellEnd"/>
            <w:r w:rsidRPr="00AA4A60">
              <w:rPr>
                <w:lang w:val="fr-CH"/>
              </w:rPr>
              <w:t xml:space="preserve"> ?</w:t>
            </w:r>
          </w:p>
        </w:tc>
      </w:tr>
      <w:tr w:rsidR="0023396C" w:rsidRPr="00CA0EE1" w14:paraId="08F5BA51" w14:textId="77777777" w:rsidTr="00360AF6">
        <w:trPr>
          <w:trHeight w:val="1418"/>
        </w:trPr>
        <w:tc>
          <w:tcPr>
            <w:tcW w:w="9921" w:type="dxa"/>
            <w:gridSpan w:val="2"/>
          </w:tcPr>
          <w:p w14:paraId="61FB83A2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5D0EEE05" w14:textId="77777777" w:rsidTr="00360AF6">
        <w:tc>
          <w:tcPr>
            <w:tcW w:w="9921" w:type="dxa"/>
            <w:gridSpan w:val="2"/>
          </w:tcPr>
          <w:p w14:paraId="55F96E72" w14:textId="52A2C416" w:rsidR="0023396C" w:rsidRPr="00A94C4C" w:rsidRDefault="00AA4A60" w:rsidP="0023396C">
            <w:pPr>
              <w:spacing w:after="120" w:line="276" w:lineRule="auto"/>
              <w:rPr>
                <w:lang w:val="fr-CH"/>
              </w:rPr>
            </w:pPr>
            <w:r w:rsidRPr="00AA4A60">
              <w:rPr>
                <w:lang w:val="fr-CH"/>
              </w:rPr>
              <w:t>Qu'est-ce qui vous a semblé (particulièrement) positif ou (particulièrement) négatif ?</w:t>
            </w:r>
          </w:p>
        </w:tc>
      </w:tr>
      <w:tr w:rsidR="0023396C" w:rsidRPr="00CA0EE1" w14:paraId="1C74EF1E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0CE1128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E01400" w:rsidRPr="00CA0EE1" w14:paraId="7FDD0DEF" w14:textId="77777777" w:rsidTr="00360AF6">
        <w:tc>
          <w:tcPr>
            <w:tcW w:w="9921" w:type="dxa"/>
            <w:gridSpan w:val="2"/>
          </w:tcPr>
          <w:p w14:paraId="4D062598" w14:textId="0085B117" w:rsidR="00E01400" w:rsidRPr="00A94C4C" w:rsidRDefault="00AA4A60" w:rsidP="00E01400">
            <w:pPr>
              <w:spacing w:after="120" w:line="276" w:lineRule="auto"/>
              <w:rPr>
                <w:lang w:val="fr-CH"/>
              </w:rPr>
            </w:pPr>
            <w:r w:rsidRPr="00AA4A60">
              <w:rPr>
                <w:lang w:val="fr-CH"/>
              </w:rPr>
              <w:t xml:space="preserve">Comment avez-vous été </w:t>
            </w:r>
            <w:proofErr w:type="spellStart"/>
            <w:r w:rsidRPr="00AA4A60">
              <w:rPr>
                <w:lang w:val="fr-CH"/>
              </w:rPr>
              <w:t>accueilli</w:t>
            </w:r>
            <w:r w:rsidR="000125ED">
              <w:rPr>
                <w:lang w:val="fr-CH"/>
              </w:rPr>
              <w:t>-e</w:t>
            </w:r>
            <w:proofErr w:type="spellEnd"/>
            <w:r w:rsidRPr="00AA4A60">
              <w:rPr>
                <w:lang w:val="fr-CH"/>
              </w:rPr>
              <w:t xml:space="preserve"> ?</w:t>
            </w:r>
          </w:p>
        </w:tc>
      </w:tr>
      <w:tr w:rsidR="0023396C" w:rsidRPr="00CA0EE1" w14:paraId="03CD0DBE" w14:textId="77777777" w:rsidTr="00360AF6">
        <w:trPr>
          <w:trHeight w:val="1418"/>
        </w:trPr>
        <w:tc>
          <w:tcPr>
            <w:tcW w:w="9921" w:type="dxa"/>
            <w:gridSpan w:val="2"/>
          </w:tcPr>
          <w:p w14:paraId="5E6C823C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292C3A8B" w14:textId="77777777" w:rsidTr="00360AF6">
        <w:tc>
          <w:tcPr>
            <w:tcW w:w="9921" w:type="dxa"/>
            <w:gridSpan w:val="2"/>
          </w:tcPr>
          <w:p w14:paraId="6C94F29C" w14:textId="1A308EF3" w:rsidR="0023396C" w:rsidRPr="00A94C4C" w:rsidRDefault="004B711A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>Est-ce que le niveau d’exigence pour ce poste vous correspond-il</w:t>
            </w:r>
            <w:r w:rsidR="009479E0">
              <w:rPr>
                <w:lang w:val="fr-CH"/>
              </w:rPr>
              <w:t xml:space="preserve">, </w:t>
            </w:r>
            <w:r>
              <w:rPr>
                <w:lang w:val="fr-CH"/>
              </w:rPr>
              <w:t xml:space="preserve">vous sentez-vous </w:t>
            </w:r>
            <w:r w:rsidR="009479E0">
              <w:rPr>
                <w:lang w:val="fr-CH"/>
              </w:rPr>
              <w:t xml:space="preserve">au contraire </w:t>
            </w:r>
            <w:r>
              <w:rPr>
                <w:lang w:val="fr-CH"/>
              </w:rPr>
              <w:t xml:space="preserve">en surcharge ou insuffisamment </w:t>
            </w:r>
            <w:proofErr w:type="spellStart"/>
            <w:r>
              <w:rPr>
                <w:lang w:val="fr-CH"/>
              </w:rPr>
              <w:t>sollicité</w:t>
            </w:r>
            <w:r w:rsidR="009479E0">
              <w:rPr>
                <w:lang w:val="fr-CH"/>
              </w:rPr>
              <w:t>-e</w:t>
            </w:r>
            <w:proofErr w:type="spellEnd"/>
            <w:r>
              <w:rPr>
                <w:lang w:val="fr-CH"/>
              </w:rPr>
              <w:t xml:space="preserve"> </w:t>
            </w:r>
            <w:r w:rsidR="00AA4A60" w:rsidRPr="00AA4A60">
              <w:rPr>
                <w:lang w:val="fr-CH"/>
              </w:rPr>
              <w:t>?</w:t>
            </w:r>
          </w:p>
        </w:tc>
      </w:tr>
      <w:tr w:rsidR="0023396C" w:rsidRPr="00CA0EE1" w14:paraId="320F6A75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0CEA151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39F27956" w14:textId="77777777" w:rsidTr="00360AF6">
        <w:tc>
          <w:tcPr>
            <w:tcW w:w="9921" w:type="dxa"/>
            <w:gridSpan w:val="2"/>
          </w:tcPr>
          <w:p w14:paraId="1473CFAA" w14:textId="528B224F" w:rsidR="0023396C" w:rsidRPr="00A94C4C" w:rsidRDefault="009479E0" w:rsidP="0023396C">
            <w:pPr>
              <w:spacing w:after="120" w:line="276" w:lineRule="auto"/>
              <w:rPr>
                <w:lang w:val="fr-CH"/>
              </w:rPr>
            </w:pPr>
            <w:r w:rsidRPr="009479E0">
              <w:rPr>
                <w:lang w:val="fr-CH"/>
              </w:rPr>
              <w:t xml:space="preserve">Comment jugez-vous la collaboration avec </w:t>
            </w:r>
            <w:r>
              <w:rPr>
                <w:lang w:val="fr-CH"/>
              </w:rPr>
              <w:t xml:space="preserve">vos </w:t>
            </w:r>
            <w:r w:rsidRPr="009479E0">
              <w:rPr>
                <w:lang w:val="fr-CH"/>
              </w:rPr>
              <w:t>supérieur</w:t>
            </w:r>
            <w:r>
              <w:rPr>
                <w:lang w:val="fr-CH"/>
              </w:rPr>
              <w:t>-e-</w:t>
            </w:r>
            <w:r w:rsidRPr="009479E0">
              <w:rPr>
                <w:lang w:val="fr-CH"/>
              </w:rPr>
              <w:t xml:space="preserve">s et avec </w:t>
            </w:r>
            <w:r>
              <w:rPr>
                <w:lang w:val="fr-CH"/>
              </w:rPr>
              <w:t xml:space="preserve">votre </w:t>
            </w:r>
            <w:r w:rsidRPr="009479E0">
              <w:rPr>
                <w:lang w:val="fr-CH"/>
              </w:rPr>
              <w:t>équipe ?</w:t>
            </w:r>
          </w:p>
        </w:tc>
      </w:tr>
      <w:tr w:rsidR="0023396C" w:rsidRPr="00CA0EE1" w14:paraId="0D16F95C" w14:textId="77777777" w:rsidTr="00360AF6">
        <w:trPr>
          <w:trHeight w:val="1418"/>
        </w:trPr>
        <w:tc>
          <w:tcPr>
            <w:tcW w:w="9921" w:type="dxa"/>
            <w:gridSpan w:val="2"/>
          </w:tcPr>
          <w:p w14:paraId="2625A425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65E6D84B" w14:textId="77777777" w:rsidTr="00360AF6">
        <w:tc>
          <w:tcPr>
            <w:tcW w:w="9921" w:type="dxa"/>
            <w:gridSpan w:val="2"/>
          </w:tcPr>
          <w:p w14:paraId="4568F0B3" w14:textId="4BBD0B80" w:rsidR="0023396C" w:rsidRPr="00A94C4C" w:rsidRDefault="00716526" w:rsidP="0023396C">
            <w:pPr>
              <w:spacing w:after="120" w:line="276" w:lineRule="auto"/>
              <w:rPr>
                <w:lang w:val="fr-CH"/>
              </w:rPr>
            </w:pPr>
            <w:r>
              <w:rPr>
                <w:lang w:val="fr-CH"/>
              </w:rPr>
              <w:t xml:space="preserve">La phase d’initiation a-t-elle été à la hauteur de vos attentes </w:t>
            </w:r>
            <w:r w:rsidRPr="00716526">
              <w:rPr>
                <w:lang w:val="fr-CH"/>
              </w:rPr>
              <w:t xml:space="preserve">? Avez-vous encore des souhaits et/ou des suggestions à formuler </w:t>
            </w:r>
            <w:r>
              <w:rPr>
                <w:lang w:val="fr-CH"/>
              </w:rPr>
              <w:t>à ce sujet ?</w:t>
            </w:r>
          </w:p>
        </w:tc>
      </w:tr>
      <w:tr w:rsidR="0023396C" w:rsidRPr="00CA0EE1" w14:paraId="2202A1DA" w14:textId="77777777" w:rsidTr="00360AF6">
        <w:trPr>
          <w:trHeight w:val="1418"/>
        </w:trPr>
        <w:tc>
          <w:tcPr>
            <w:tcW w:w="9921" w:type="dxa"/>
            <w:gridSpan w:val="2"/>
          </w:tcPr>
          <w:p w14:paraId="6404AA35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7B18A06E" w14:textId="77777777" w:rsidTr="00360AF6">
        <w:tc>
          <w:tcPr>
            <w:tcW w:w="9921" w:type="dxa"/>
            <w:gridSpan w:val="2"/>
          </w:tcPr>
          <w:p w14:paraId="5A07DF91" w14:textId="4D1F19E1" w:rsidR="0023396C" w:rsidRPr="00A94C4C" w:rsidRDefault="00D85266" w:rsidP="00E01400">
            <w:pPr>
              <w:spacing w:after="120" w:line="276" w:lineRule="auto"/>
              <w:rPr>
                <w:lang w:val="fr-CH"/>
              </w:rPr>
            </w:pPr>
            <w:r w:rsidRPr="00D85266">
              <w:rPr>
                <w:lang w:val="fr-CH"/>
              </w:rPr>
              <w:t xml:space="preserve">Quelle est votre décision </w:t>
            </w:r>
            <w:r>
              <w:rPr>
                <w:lang w:val="fr-CH"/>
              </w:rPr>
              <w:t>en cette</w:t>
            </w:r>
            <w:r w:rsidRPr="00D85266">
              <w:rPr>
                <w:lang w:val="fr-CH"/>
              </w:rPr>
              <w:t xml:space="preserve"> fin de période d'essai</w:t>
            </w:r>
            <w:r w:rsidR="00D91170">
              <w:rPr>
                <w:lang w:val="fr-CH"/>
              </w:rPr>
              <w:t> </w:t>
            </w:r>
            <w:r w:rsidRPr="00D85266">
              <w:rPr>
                <w:lang w:val="fr-CH"/>
              </w:rPr>
              <w:t>?</w:t>
            </w:r>
          </w:p>
        </w:tc>
      </w:tr>
      <w:tr w:rsidR="0023396C" w:rsidRPr="00CA0EE1" w14:paraId="06373095" w14:textId="77777777" w:rsidTr="00360AF6">
        <w:trPr>
          <w:trHeight w:val="1418"/>
        </w:trPr>
        <w:tc>
          <w:tcPr>
            <w:tcW w:w="9921" w:type="dxa"/>
            <w:gridSpan w:val="2"/>
          </w:tcPr>
          <w:p w14:paraId="7ACF853B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  <w:tr w:rsidR="0023396C" w:rsidRPr="00CA0EE1" w14:paraId="19EB8423" w14:textId="77777777" w:rsidTr="00360AF6">
        <w:tc>
          <w:tcPr>
            <w:tcW w:w="9921" w:type="dxa"/>
            <w:gridSpan w:val="2"/>
          </w:tcPr>
          <w:p w14:paraId="0E4F7942" w14:textId="3D309B7D" w:rsidR="0023396C" w:rsidRPr="00A94C4C" w:rsidRDefault="00DC0964" w:rsidP="0023396C">
            <w:pPr>
              <w:spacing w:after="120" w:line="276" w:lineRule="auto"/>
              <w:rPr>
                <w:lang w:val="fr-CH"/>
              </w:rPr>
            </w:pPr>
            <w:r w:rsidRPr="00DC0964">
              <w:rPr>
                <w:lang w:val="fr-CH"/>
              </w:rPr>
              <w:t>Quels sont vos souhaits et vos attentes concernant votre poste (tâches, etc.) pour les mois à venir</w:t>
            </w:r>
            <w:r w:rsidR="00D91170">
              <w:rPr>
                <w:lang w:val="fr-CH"/>
              </w:rPr>
              <w:t> </w:t>
            </w:r>
            <w:r w:rsidRPr="00DC0964">
              <w:rPr>
                <w:lang w:val="fr-CH"/>
              </w:rPr>
              <w:t>?</w:t>
            </w:r>
          </w:p>
        </w:tc>
      </w:tr>
      <w:tr w:rsidR="0023396C" w:rsidRPr="00CA0EE1" w14:paraId="547B8E16" w14:textId="77777777" w:rsidTr="00360AF6">
        <w:trPr>
          <w:trHeight w:val="1418"/>
        </w:trPr>
        <w:tc>
          <w:tcPr>
            <w:tcW w:w="9921" w:type="dxa"/>
            <w:gridSpan w:val="2"/>
          </w:tcPr>
          <w:p w14:paraId="7B38FE2A" w14:textId="77777777" w:rsidR="0023396C" w:rsidRPr="00A94C4C" w:rsidRDefault="0023396C" w:rsidP="0023396C">
            <w:pPr>
              <w:spacing w:after="120" w:line="276" w:lineRule="auto"/>
              <w:rPr>
                <w:lang w:val="fr-CH"/>
              </w:rPr>
            </w:pPr>
          </w:p>
        </w:tc>
      </w:tr>
    </w:tbl>
    <w:tbl>
      <w:tblPr>
        <w:tblW w:w="992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4961"/>
        <w:gridCol w:w="4962"/>
      </w:tblGrid>
      <w:tr w:rsidR="0023396C" w:rsidRPr="00A94C4C" w14:paraId="5A88DBA1" w14:textId="77777777" w:rsidTr="00422E69">
        <w:trPr>
          <w:cantSplit/>
        </w:trPr>
        <w:tc>
          <w:tcPr>
            <w:tcW w:w="9923" w:type="dxa"/>
            <w:gridSpan w:val="2"/>
          </w:tcPr>
          <w:p w14:paraId="7A103331" w14:textId="1F816724" w:rsidR="0023396C" w:rsidRPr="00A94C4C" w:rsidRDefault="009C2295" w:rsidP="0023396C">
            <w:pPr>
              <w:pStyle w:val="Untertitel"/>
              <w:rPr>
                <w:lang w:val="fr-CH"/>
              </w:rPr>
            </w:pPr>
            <w:r w:rsidRPr="009C2295">
              <w:rPr>
                <w:lang w:val="fr-CH"/>
              </w:rPr>
              <w:t xml:space="preserve">Participants à </w:t>
            </w:r>
            <w:r>
              <w:rPr>
                <w:lang w:val="fr-CH"/>
              </w:rPr>
              <w:t>l’entretien</w:t>
            </w:r>
          </w:p>
        </w:tc>
      </w:tr>
      <w:tr w:rsidR="0023396C" w:rsidRPr="00A94C4C" w14:paraId="7C538451" w14:textId="77777777" w:rsidTr="00422E69">
        <w:trPr>
          <w:cantSplit/>
        </w:trPr>
        <w:tc>
          <w:tcPr>
            <w:tcW w:w="9923" w:type="dxa"/>
            <w:gridSpan w:val="2"/>
          </w:tcPr>
          <w:p w14:paraId="4F5EA101" w14:textId="17F1A52C" w:rsidR="0023396C" w:rsidRPr="00A94C4C" w:rsidRDefault="0023396C" w:rsidP="0023396C">
            <w:pPr>
              <w:rPr>
                <w:lang w:val="fr-CH"/>
              </w:rPr>
            </w:pPr>
            <w:r w:rsidRPr="00A94C4C">
              <w:rPr>
                <w:lang w:val="fr-CH"/>
              </w:rPr>
              <w:t>Da</w:t>
            </w:r>
            <w:r w:rsidR="009C2295">
              <w:rPr>
                <w:lang w:val="fr-CH"/>
              </w:rPr>
              <w:t>te</w:t>
            </w:r>
          </w:p>
        </w:tc>
      </w:tr>
      <w:tr w:rsidR="0023396C" w:rsidRPr="00A94C4C" w14:paraId="58CFF0C0" w14:textId="77777777" w:rsidTr="001725E2">
        <w:trPr>
          <w:cantSplit/>
        </w:trPr>
        <w:tc>
          <w:tcPr>
            <w:tcW w:w="4961" w:type="dxa"/>
          </w:tcPr>
          <w:p w14:paraId="2B081947" w14:textId="77777777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</w:p>
        </w:tc>
        <w:tc>
          <w:tcPr>
            <w:tcW w:w="4962" w:type="dxa"/>
          </w:tcPr>
          <w:p w14:paraId="70BE8A63" w14:textId="77777777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</w:p>
        </w:tc>
      </w:tr>
      <w:tr w:rsidR="0023396C" w:rsidRPr="00CA0EE1" w14:paraId="550CA85D" w14:textId="77777777" w:rsidTr="001725E2">
        <w:trPr>
          <w:cantSplit/>
        </w:trPr>
        <w:tc>
          <w:tcPr>
            <w:tcW w:w="4961" w:type="dxa"/>
          </w:tcPr>
          <w:p w14:paraId="3C53C819" w14:textId="5E153A9C" w:rsidR="0023396C" w:rsidRPr="00A94C4C" w:rsidRDefault="009C2295" w:rsidP="0023396C">
            <w:pPr>
              <w:spacing w:line="276" w:lineRule="auto"/>
              <w:rPr>
                <w:lang w:val="fr-CH"/>
              </w:rPr>
            </w:pPr>
            <w:r>
              <w:rPr>
                <w:lang w:val="fr-CH"/>
              </w:rPr>
              <w:t>Signature collaboratrice/collaborateur</w:t>
            </w:r>
          </w:p>
        </w:tc>
        <w:tc>
          <w:tcPr>
            <w:tcW w:w="4962" w:type="dxa"/>
          </w:tcPr>
          <w:p w14:paraId="75303275" w14:textId="340DF334" w:rsidR="0023396C" w:rsidRPr="00A94C4C" w:rsidRDefault="009C2295" w:rsidP="0023396C">
            <w:pPr>
              <w:spacing w:line="276" w:lineRule="auto"/>
              <w:rPr>
                <w:lang w:val="fr-CH"/>
              </w:rPr>
            </w:pPr>
            <w:r>
              <w:rPr>
                <w:lang w:val="fr-CH"/>
              </w:rPr>
              <w:t xml:space="preserve">Signature </w:t>
            </w:r>
            <w:proofErr w:type="spellStart"/>
            <w:r>
              <w:rPr>
                <w:lang w:val="fr-CH"/>
              </w:rPr>
              <w:t>supérieur-e</w:t>
            </w:r>
            <w:proofErr w:type="spellEnd"/>
            <w:r>
              <w:rPr>
                <w:lang w:val="fr-CH"/>
              </w:rPr>
              <w:t xml:space="preserve"> hiérarchique </w:t>
            </w:r>
            <w:proofErr w:type="spellStart"/>
            <w:r>
              <w:rPr>
                <w:lang w:val="fr-CH"/>
              </w:rPr>
              <w:t>direct-e</w:t>
            </w:r>
            <w:proofErr w:type="spellEnd"/>
          </w:p>
        </w:tc>
      </w:tr>
      <w:tr w:rsidR="0023396C" w:rsidRPr="00A94C4C" w14:paraId="68D548F2" w14:textId="77777777" w:rsidTr="00360AF6">
        <w:tc>
          <w:tcPr>
            <w:tcW w:w="9923" w:type="dxa"/>
            <w:gridSpan w:val="2"/>
          </w:tcPr>
          <w:p w14:paraId="61A3ED59" w14:textId="319733F3" w:rsidR="0023396C" w:rsidRPr="00A94C4C" w:rsidRDefault="009C2295" w:rsidP="0023396C">
            <w:pPr>
              <w:pStyle w:val="Untertitel"/>
              <w:rPr>
                <w:lang w:val="fr-CH"/>
              </w:rPr>
            </w:pPr>
            <w:r>
              <w:rPr>
                <w:lang w:val="fr-CH"/>
              </w:rPr>
              <w:t>Service du personnel</w:t>
            </w:r>
          </w:p>
        </w:tc>
      </w:tr>
      <w:tr w:rsidR="0023396C" w:rsidRPr="00A94C4C" w14:paraId="56B8AD14" w14:textId="77777777" w:rsidTr="00360AF6">
        <w:tc>
          <w:tcPr>
            <w:tcW w:w="9923" w:type="dxa"/>
            <w:gridSpan w:val="2"/>
          </w:tcPr>
          <w:p w14:paraId="595C4F0B" w14:textId="7B39657E" w:rsidR="0023396C" w:rsidRPr="00A94C4C" w:rsidRDefault="009C2295" w:rsidP="0023396C">
            <w:pPr>
              <w:spacing w:line="276" w:lineRule="auto"/>
              <w:rPr>
                <w:lang w:val="fr-CH"/>
              </w:rPr>
            </w:pPr>
            <w:proofErr w:type="gramStart"/>
            <w:r>
              <w:rPr>
                <w:lang w:val="fr-CH"/>
              </w:rPr>
              <w:t>C</w:t>
            </w:r>
            <w:r w:rsidR="0023396C" w:rsidRPr="00A94C4C">
              <w:rPr>
                <w:lang w:val="fr-CH"/>
              </w:rPr>
              <w:t>ommenta</w:t>
            </w:r>
            <w:r>
              <w:rPr>
                <w:lang w:val="fr-CH"/>
              </w:rPr>
              <w:t>i</w:t>
            </w:r>
            <w:r w:rsidR="0023396C" w:rsidRPr="00A94C4C">
              <w:rPr>
                <w:lang w:val="fr-CH"/>
              </w:rPr>
              <w:t>r</w:t>
            </w:r>
            <w:r>
              <w:rPr>
                <w:lang w:val="fr-CH"/>
              </w:rPr>
              <w:t>e</w:t>
            </w:r>
            <w:r w:rsidR="0023396C" w:rsidRPr="00A94C4C">
              <w:rPr>
                <w:lang w:val="fr-CH"/>
              </w:rPr>
              <w:t>:</w:t>
            </w:r>
            <w:proofErr w:type="gramEnd"/>
          </w:p>
          <w:p w14:paraId="45513EC0" w14:textId="77777777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</w:p>
          <w:p w14:paraId="58E118DA" w14:textId="77777777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</w:p>
          <w:p w14:paraId="4E833983" w14:textId="77777777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</w:p>
          <w:p w14:paraId="1B423A06" w14:textId="4F578B6B" w:rsidR="0023396C" w:rsidRPr="00A94C4C" w:rsidRDefault="0023396C" w:rsidP="0023396C">
            <w:pPr>
              <w:spacing w:line="276" w:lineRule="auto"/>
              <w:rPr>
                <w:lang w:val="fr-CH"/>
              </w:rPr>
            </w:pPr>
            <w:r w:rsidRPr="00A94C4C">
              <w:rPr>
                <w:lang w:val="fr-CH"/>
              </w:rPr>
              <w:t>Dat</w:t>
            </w:r>
            <w:r w:rsidR="009C2295">
              <w:rPr>
                <w:lang w:val="fr-CH"/>
              </w:rPr>
              <w:t>e</w:t>
            </w:r>
            <w:r w:rsidRPr="00A94C4C">
              <w:rPr>
                <w:lang w:val="fr-CH"/>
              </w:rPr>
              <w:t xml:space="preserve"> </w:t>
            </w:r>
            <w:r w:rsidR="009C2295">
              <w:rPr>
                <w:lang w:val="fr-CH"/>
              </w:rPr>
              <w:t xml:space="preserve">et </w:t>
            </w:r>
            <w:proofErr w:type="gramStart"/>
            <w:r w:rsidR="009C2295">
              <w:rPr>
                <w:lang w:val="fr-CH"/>
              </w:rPr>
              <w:t>signature</w:t>
            </w:r>
            <w:r w:rsidRPr="00A94C4C">
              <w:rPr>
                <w:lang w:val="fr-CH"/>
              </w:rPr>
              <w:t>:</w:t>
            </w:r>
            <w:proofErr w:type="gramEnd"/>
          </w:p>
        </w:tc>
      </w:tr>
    </w:tbl>
    <w:p w14:paraId="05D4BB40" w14:textId="525AD67D" w:rsidR="0023396C" w:rsidRPr="00A94C4C" w:rsidRDefault="00AC24F0" w:rsidP="00D14498">
      <w:pPr>
        <w:spacing w:line="276" w:lineRule="auto"/>
        <w:rPr>
          <w:sz w:val="16"/>
          <w:szCs w:val="16"/>
          <w:lang w:val="fr-CH"/>
        </w:rPr>
      </w:pPr>
      <w:r w:rsidRPr="00A94C4C">
        <w:rPr>
          <w:sz w:val="16"/>
          <w:szCs w:val="16"/>
          <w:lang w:val="fr-CH"/>
        </w:rPr>
        <w:t xml:space="preserve">Version </w:t>
      </w:r>
      <w:r w:rsidR="00FF71F3" w:rsidRPr="00A94C4C">
        <w:rPr>
          <w:sz w:val="16"/>
          <w:szCs w:val="16"/>
          <w:lang w:val="fr-CH"/>
        </w:rPr>
        <w:t>2021-11-05 - NGR</w:t>
      </w:r>
    </w:p>
    <w:sectPr w:rsidR="0023396C" w:rsidRPr="00A94C4C" w:rsidSect="00E74E25">
      <w:footerReference w:type="default" r:id="rId8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76770" w14:textId="77777777" w:rsidR="000D27A7" w:rsidRDefault="000D27A7" w:rsidP="00E177D4">
      <w:pPr>
        <w:spacing w:after="0"/>
      </w:pPr>
      <w:r>
        <w:separator/>
      </w:r>
    </w:p>
  </w:endnote>
  <w:endnote w:type="continuationSeparator" w:id="0">
    <w:p w14:paraId="0B40ADCF" w14:textId="77777777" w:rsidR="000D27A7" w:rsidRDefault="000D27A7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C22F6" w14:textId="2C534B0B" w:rsidR="009A2F57" w:rsidRDefault="009A2F57" w:rsidP="009A2F57">
    <w:pPr>
      <w:pStyle w:val="Fuzeile"/>
      <w:tabs>
        <w:tab w:val="clear" w:pos="4536"/>
        <w:tab w:val="clear" w:pos="9072"/>
      </w:tabs>
    </w:pPr>
    <w:r>
      <w:ptab w:relativeTo="margin" w:alignment="right" w:leader="none"/>
    </w:r>
    <w:r w:rsidRPr="00BF5177">
      <w:rPr>
        <w:position w:val="6"/>
      </w:rPr>
      <w:fldChar w:fldCharType="begin"/>
    </w:r>
    <w:r w:rsidRPr="00BF5177">
      <w:rPr>
        <w:position w:val="6"/>
      </w:rPr>
      <w:instrText>PAGE  \* Arabic  \* MERGEFORMAT</w:instrText>
    </w:r>
    <w:r w:rsidRPr="00BF5177">
      <w:rPr>
        <w:position w:val="6"/>
      </w:rPr>
      <w:fldChar w:fldCharType="separate"/>
    </w:r>
    <w:r w:rsidR="00FB0BE7" w:rsidRPr="00FB0BE7">
      <w:rPr>
        <w:noProof/>
        <w:position w:val="6"/>
        <w:lang w:val="de-DE"/>
      </w:rPr>
      <w:t>2</w:t>
    </w:r>
    <w:r w:rsidRPr="00BF5177">
      <w:rPr>
        <w:position w:val="6"/>
      </w:rPr>
      <w:fldChar w:fldCharType="end"/>
    </w:r>
    <w:r w:rsidRPr="00BF5177">
      <w:rPr>
        <w:position w:val="6"/>
        <w:lang w:val="de-DE"/>
      </w:rPr>
      <w:t>/</w:t>
    </w:r>
    <w:r w:rsidR="00BF5177" w:rsidRPr="00BF5177">
      <w:rPr>
        <w:position w:val="6"/>
      </w:rPr>
      <w:fldChar w:fldCharType="begin"/>
    </w:r>
    <w:r w:rsidR="00BF5177" w:rsidRPr="00BF5177">
      <w:rPr>
        <w:position w:val="6"/>
      </w:rPr>
      <w:instrText>NUMPAGES  \* Arabic  \* MERGEFORMAT</w:instrText>
    </w:r>
    <w:r w:rsidR="00BF5177" w:rsidRPr="00BF5177">
      <w:rPr>
        <w:position w:val="6"/>
      </w:rPr>
      <w:fldChar w:fldCharType="separate"/>
    </w:r>
    <w:r w:rsidR="00FB0BE7" w:rsidRPr="00FB0BE7">
      <w:rPr>
        <w:noProof/>
        <w:position w:val="6"/>
        <w:lang w:val="de-DE"/>
      </w:rPr>
      <w:t>2</w:t>
    </w:r>
    <w:r w:rsidR="00BF5177" w:rsidRPr="00BF5177">
      <w:rPr>
        <w:noProof/>
        <w:position w:val="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BCA85" w14:textId="77777777" w:rsidR="000D27A7" w:rsidRDefault="000D27A7" w:rsidP="00E177D4">
      <w:pPr>
        <w:spacing w:after="0"/>
      </w:pPr>
      <w:r>
        <w:separator/>
      </w:r>
    </w:p>
  </w:footnote>
  <w:footnote w:type="continuationSeparator" w:id="0">
    <w:p w14:paraId="1CCF677A" w14:textId="77777777" w:rsidR="000D27A7" w:rsidRDefault="000D27A7" w:rsidP="00E177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C7E6C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7205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0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fr1EbeneAufzhlung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370D"/>
    <w:multiLevelType w:val="hybridMultilevel"/>
    <w:tmpl w:val="50C27A8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E7F3241"/>
    <w:multiLevelType w:val="multilevel"/>
    <w:tmpl w:val="CD76AC76"/>
    <w:numStyleLink w:val="FMHAufzhlunggegliedertauf3EbenenAltA"/>
  </w:abstractNum>
  <w:abstractNum w:abstractNumId="16" w15:restartNumberingAfterBreak="0">
    <w:nsid w:val="577610C0"/>
    <w:multiLevelType w:val="multilevel"/>
    <w:tmpl w:val="ECB457C4"/>
    <w:numStyleLink w:val="FMHNummerierunggegliedertauf3EbenenAltN"/>
  </w:abstractNum>
  <w:abstractNum w:abstractNumId="17" w15:restartNumberingAfterBreak="0">
    <w:nsid w:val="5C993115"/>
    <w:multiLevelType w:val="hybridMultilevel"/>
    <w:tmpl w:val="78DE713E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427FC0"/>
    <w:multiLevelType w:val="multilevel"/>
    <w:tmpl w:val="CD76AC76"/>
    <w:numStyleLink w:val="FMHAufzhlunggegliedertauf3EbenenAltA"/>
  </w:abstractNum>
  <w:abstractNum w:abstractNumId="19" w15:restartNumberingAfterBreak="0">
    <w:nsid w:val="662578CD"/>
    <w:multiLevelType w:val="multilevel"/>
    <w:tmpl w:val="ECB457C4"/>
    <w:numStyleLink w:val="FMHNummerierunggegliedertauf3EbenenAltN"/>
  </w:abstractNum>
  <w:abstractNum w:abstractNumId="2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712E5C"/>
    <w:multiLevelType w:val="multilevel"/>
    <w:tmpl w:val="ECB457C4"/>
    <w:numStyleLink w:val="FMHNummerierunggegliedertauf3EbenenAltN"/>
  </w:abstractNum>
  <w:abstractNum w:abstractNumId="22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456AD"/>
    <w:multiLevelType w:val="multilevel"/>
    <w:tmpl w:val="CD76AC76"/>
    <w:numStyleLink w:val="FMHAufzhlunggegliedertauf3EbenenAltA"/>
  </w:abstractNum>
  <w:num w:numId="1">
    <w:abstractNumId w:val="5"/>
  </w:num>
  <w:num w:numId="2">
    <w:abstractNumId w:val="22"/>
  </w:num>
  <w:num w:numId="3">
    <w:abstractNumId w:val="14"/>
  </w:num>
  <w:num w:numId="4">
    <w:abstractNumId w:val="6"/>
  </w:num>
  <w:num w:numId="5">
    <w:abstractNumId w:val="14"/>
  </w:num>
  <w:num w:numId="6">
    <w:abstractNumId w:val="20"/>
  </w:num>
  <w:num w:numId="7">
    <w:abstractNumId w:val="8"/>
  </w:num>
  <w:num w:numId="8">
    <w:abstractNumId w:val="3"/>
  </w:num>
  <w:num w:numId="9">
    <w:abstractNumId w:val="21"/>
  </w:num>
  <w:num w:numId="10">
    <w:abstractNumId w:val="16"/>
  </w:num>
  <w:num w:numId="11">
    <w:abstractNumId w:val="4"/>
  </w:num>
  <w:num w:numId="12">
    <w:abstractNumId w:val="7"/>
  </w:num>
  <w:num w:numId="13">
    <w:abstractNumId w:val="13"/>
  </w:num>
  <w:num w:numId="14">
    <w:abstractNumId w:val="12"/>
  </w:num>
  <w:num w:numId="15">
    <w:abstractNumId w:val="18"/>
  </w:num>
  <w:num w:numId="16">
    <w:abstractNumId w:val="15"/>
  </w:num>
  <w:num w:numId="17">
    <w:abstractNumId w:val="10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2"/>
  </w:num>
  <w:num w:numId="24">
    <w:abstractNumId w:val="8"/>
  </w:num>
  <w:num w:numId="25">
    <w:abstractNumId w:val="9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9"/>
  </w:num>
  <w:num w:numId="29">
    <w:abstractNumId w:val="1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96C"/>
    <w:rsid w:val="000125ED"/>
    <w:rsid w:val="000D27A7"/>
    <w:rsid w:val="0010077B"/>
    <w:rsid w:val="0012615E"/>
    <w:rsid w:val="001C65B3"/>
    <w:rsid w:val="00215F9C"/>
    <w:rsid w:val="0023396C"/>
    <w:rsid w:val="00253F0B"/>
    <w:rsid w:val="002558DF"/>
    <w:rsid w:val="00281B62"/>
    <w:rsid w:val="002F49BD"/>
    <w:rsid w:val="00321F80"/>
    <w:rsid w:val="003A34FC"/>
    <w:rsid w:val="003B712E"/>
    <w:rsid w:val="003C4327"/>
    <w:rsid w:val="003C4580"/>
    <w:rsid w:val="00427DA2"/>
    <w:rsid w:val="00446AA6"/>
    <w:rsid w:val="004821AF"/>
    <w:rsid w:val="004B711A"/>
    <w:rsid w:val="004D2768"/>
    <w:rsid w:val="004E6C12"/>
    <w:rsid w:val="004F0E8F"/>
    <w:rsid w:val="00527EA7"/>
    <w:rsid w:val="00557A62"/>
    <w:rsid w:val="005824F2"/>
    <w:rsid w:val="005E266E"/>
    <w:rsid w:val="005E33A1"/>
    <w:rsid w:val="00716526"/>
    <w:rsid w:val="00736991"/>
    <w:rsid w:val="0077171B"/>
    <w:rsid w:val="007936AB"/>
    <w:rsid w:val="007C33C8"/>
    <w:rsid w:val="007F26F1"/>
    <w:rsid w:val="00807896"/>
    <w:rsid w:val="008C073A"/>
    <w:rsid w:val="009479E0"/>
    <w:rsid w:val="0097452E"/>
    <w:rsid w:val="0097613B"/>
    <w:rsid w:val="009A2F57"/>
    <w:rsid w:val="009B4ECD"/>
    <w:rsid w:val="009C2295"/>
    <w:rsid w:val="009D4325"/>
    <w:rsid w:val="009E17D7"/>
    <w:rsid w:val="009F4491"/>
    <w:rsid w:val="00A07136"/>
    <w:rsid w:val="00A56EB6"/>
    <w:rsid w:val="00A94C4C"/>
    <w:rsid w:val="00AA4A60"/>
    <w:rsid w:val="00AC24F0"/>
    <w:rsid w:val="00AC6628"/>
    <w:rsid w:val="00B46C91"/>
    <w:rsid w:val="00B842A4"/>
    <w:rsid w:val="00B85E21"/>
    <w:rsid w:val="00BC120E"/>
    <w:rsid w:val="00BE7AA5"/>
    <w:rsid w:val="00BF5177"/>
    <w:rsid w:val="00C572DD"/>
    <w:rsid w:val="00C632F6"/>
    <w:rsid w:val="00C84483"/>
    <w:rsid w:val="00CA0EE1"/>
    <w:rsid w:val="00CD79C8"/>
    <w:rsid w:val="00CE0E41"/>
    <w:rsid w:val="00CF1CDE"/>
    <w:rsid w:val="00CF6270"/>
    <w:rsid w:val="00D14498"/>
    <w:rsid w:val="00D85266"/>
    <w:rsid w:val="00D91170"/>
    <w:rsid w:val="00DC0964"/>
    <w:rsid w:val="00DC0DAB"/>
    <w:rsid w:val="00E01400"/>
    <w:rsid w:val="00E177D4"/>
    <w:rsid w:val="00E4377A"/>
    <w:rsid w:val="00E74E25"/>
    <w:rsid w:val="00EF4210"/>
    <w:rsid w:val="00FB0BE7"/>
    <w:rsid w:val="00FF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4062161"/>
  <w15:docId w15:val="{FD839DD2-E158-4AB4-AD15-6DAD6CEF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077B"/>
  </w:style>
  <w:style w:type="paragraph" w:styleId="berschrift1">
    <w:name w:val="heading 1"/>
    <w:basedOn w:val="Standard"/>
    <w:next w:val="Standard"/>
    <w:link w:val="berschrift1Zchn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3C4580"/>
    <w:pPr>
      <w:spacing w:before="120" w:after="60"/>
    </w:pPr>
    <w:rPr>
      <w:b/>
    </w:rPr>
  </w:style>
  <w:style w:type="paragraph" w:styleId="Titel">
    <w:name w:val="Title"/>
    <w:basedOn w:val="Standard"/>
    <w:next w:val="Standard"/>
    <w:link w:val="TitelZchn"/>
    <w:uiPriority w:val="4"/>
    <w:qFormat/>
    <w:rsid w:val="0023396C"/>
    <w:pPr>
      <w:spacing w:before="120" w:after="3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23396C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CE0E41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CE0E41"/>
    <w:rPr>
      <w:rFonts w:asciiTheme="majorHAnsi" w:eastAsiaTheme="majorEastAsia" w:hAnsiTheme="majorHAnsi" w:cstheme="majorBidi"/>
      <w:b/>
      <w:iCs/>
      <w:sz w:val="26"/>
      <w:szCs w:val="24"/>
    </w:rPr>
  </w:style>
  <w:style w:type="paragraph" w:customStyle="1" w:styleId="Aufzhlungszeichenfr1Ebene">
    <w:name w:val="Aufzählungszeichen für 1 Ebene"/>
    <w:basedOn w:val="Standard"/>
    <w:uiPriority w:val="2"/>
    <w:qFormat/>
    <w:rsid w:val="00E4377A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semiHidden/>
    <w:rsid w:val="004D2768"/>
    <w:pPr>
      <w:contextualSpacing/>
    </w:pPr>
  </w:style>
  <w:style w:type="table" w:styleId="Tabellenraster">
    <w:name w:val="Table Grid"/>
    <w:basedOn w:val="NormaleTabelle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CF6270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CF6270"/>
    <w:pPr>
      <w:numPr>
        <w:numId w:val="14"/>
      </w:numPr>
    </w:pPr>
  </w:style>
  <w:style w:type="paragraph" w:customStyle="1" w:styleId="ABCfr1EbeneAufzhlung">
    <w:name w:val="ABC für 1 Ebene Aufzählung"/>
    <w:basedOn w:val="Standard"/>
    <w:uiPriority w:val="2"/>
    <w:qFormat/>
    <w:rsid w:val="00E4377A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pPr>
      <w:spacing w:after="0"/>
    </w:pPr>
    <w:rPr>
      <w:sz w:val="18"/>
    </w:rPr>
  </w:style>
  <w:style w:type="paragraph" w:styleId="Aufzhlungszeichen2">
    <w:name w:val="List Bullet 2"/>
    <w:basedOn w:val="Aufzhlungszeichenfr1Ebene"/>
    <w:uiPriority w:val="99"/>
    <w:rsid w:val="00BF5177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BF5177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CF6270"/>
    <w:pPr>
      <w:numPr>
        <w:numId w:val="25"/>
      </w:numPr>
      <w:contextualSpacing/>
    </w:pPr>
    <w:rPr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117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117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117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117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11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Leer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E1E6"/>
      </a:accent2>
      <a:accent3>
        <a:srgbClr val="556473"/>
      </a:accent3>
      <a:accent4>
        <a:srgbClr val="FFE60A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9F61-42E7-4F55-A055-79B58407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Leer_DE.dotx</Template>
  <TotalTime>0</TotalTime>
  <Pages>2</Pages>
  <Words>160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Leer DE</vt:lpstr>
    </vt:vector>
  </TitlesOfParts>
  <Company>FMH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 DE</dc:title>
  <dc:creator>Romy-Louise Messerli</dc:creator>
  <cp:lastModifiedBy>Graf Nils</cp:lastModifiedBy>
  <cp:revision>30</cp:revision>
  <dcterms:created xsi:type="dcterms:W3CDTF">2019-02-06T09:18:00Z</dcterms:created>
  <dcterms:modified xsi:type="dcterms:W3CDTF">2021-12-14T06:06:00Z</dcterms:modified>
</cp:coreProperties>
</file>